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B8" w:rsidRPr="00B03ABC" w:rsidRDefault="003F65B8" w:rsidP="00EE3825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03AB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 5</w:t>
      </w:r>
    </w:p>
    <w:p w:rsidR="003F65B8" w:rsidRPr="00B03ABC" w:rsidRDefault="003F65B8" w:rsidP="003F65B8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r w:rsidRPr="00B03ABC">
        <w:rPr>
          <w:sz w:val="28"/>
          <w:szCs w:val="28"/>
        </w:rPr>
        <w:t xml:space="preserve">к Инструкции о порядке рассмотрения обращений граждан в администрации </w:t>
      </w:r>
      <w:r w:rsidR="00BB5D43" w:rsidRPr="00BB5D43">
        <w:rPr>
          <w:sz w:val="28"/>
          <w:szCs w:val="28"/>
        </w:rPr>
        <w:t>Советского сельского поселения Новокубанского района</w:t>
      </w:r>
    </w:p>
    <w:p w:rsidR="00F4738B" w:rsidRPr="00B03ABC" w:rsidRDefault="00F4738B" w:rsidP="003F65B8">
      <w:pPr>
        <w:jc w:val="center"/>
        <w:rPr>
          <w:b/>
          <w:color w:val="auto"/>
          <w:sz w:val="28"/>
          <w:szCs w:val="28"/>
        </w:rPr>
      </w:pPr>
    </w:p>
    <w:p w:rsidR="00F4738B" w:rsidRPr="00B03ABC" w:rsidRDefault="00F4738B" w:rsidP="003F65B8">
      <w:pPr>
        <w:jc w:val="center"/>
        <w:rPr>
          <w:b/>
          <w:color w:val="auto"/>
          <w:sz w:val="28"/>
          <w:szCs w:val="28"/>
        </w:rPr>
      </w:pPr>
    </w:p>
    <w:p w:rsidR="003F65B8" w:rsidRPr="00B03ABC" w:rsidRDefault="00F4738B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b/>
          <w:color w:val="auto"/>
          <w:sz w:val="28"/>
          <w:szCs w:val="28"/>
        </w:rPr>
        <w:t>ФОРМА УВЕДОМЛЕНИЯ</w:t>
      </w:r>
    </w:p>
    <w:p w:rsidR="00677FB2" w:rsidRPr="00B03ABC" w:rsidRDefault="00677FB2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77FB2" w:rsidRPr="00B03ABC" w:rsidRDefault="00314002" w:rsidP="00677FB2">
      <w:pPr>
        <w:tabs>
          <w:tab w:val="left" w:pos="5103"/>
        </w:tabs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Должностное лицо администрации</w:t>
      </w:r>
      <w:r w:rsidR="00B03ABC" w:rsidRPr="00B03AB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на имя которого поступило указанное обращение</w:t>
      </w:r>
      <w:r w:rsidR="00677FB2"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4738B" w:rsidRPr="00B03ABC" w:rsidRDefault="00677FB2" w:rsidP="00677FB2">
      <w:pPr>
        <w:tabs>
          <w:tab w:val="left" w:pos="5103"/>
        </w:tabs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03ABC"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должность, 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>фамилия, инициалы)</w:t>
      </w:r>
    </w:p>
    <w:p w:rsidR="00677FB2" w:rsidRPr="00B03ABC" w:rsidRDefault="00677FB2" w:rsidP="00677FB2">
      <w:pPr>
        <w:tabs>
          <w:tab w:val="left" w:pos="5103"/>
        </w:tabs>
        <w:ind w:left="5103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b/>
          <w:color w:val="auto"/>
          <w:sz w:val="28"/>
          <w:szCs w:val="28"/>
        </w:rPr>
        <w:t>УВЕДОМЛЕНИЕ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b/>
          <w:color w:val="auto"/>
          <w:sz w:val="28"/>
          <w:szCs w:val="28"/>
        </w:rPr>
        <w:t>о прекращении переписки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На  основании  </w:t>
      </w:r>
      <w:hyperlink r:id="rId8" w:history="1">
        <w:r w:rsidRPr="00B03ABC">
          <w:rPr>
            <w:rFonts w:ascii="Times New Roman" w:hAnsi="Times New Roman" w:cs="Times New Roman"/>
            <w:color w:val="auto"/>
            <w:sz w:val="28"/>
            <w:szCs w:val="28"/>
          </w:rPr>
          <w:t>части 5  статьи 11</w:t>
        </w:r>
      </w:hyperlink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 Федерального  закона от 2 мая 2006 года </w:t>
      </w:r>
      <w:r w:rsidR="00677FB2"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№ 59-ФЗ «О порядке рассмотрения обращений граждан  Российской  Федерации» прошу дать разрешение прекратить переписку </w:t>
      </w:r>
      <w:proofErr w:type="gramStart"/>
      <w:r w:rsidRPr="00B03ABC">
        <w:rPr>
          <w:rFonts w:ascii="Times New Roman" w:hAnsi="Times New Roman" w:cs="Times New Roman"/>
          <w:color w:val="auto"/>
          <w:sz w:val="28"/>
          <w:szCs w:val="28"/>
        </w:rPr>
        <w:t>с</w:t>
      </w:r>
      <w:proofErr w:type="gramEnd"/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_________________________________________________________________</w:t>
      </w:r>
    </w:p>
    <w:p w:rsidR="00EE3825" w:rsidRPr="00B03ABC" w:rsidRDefault="00EE3825" w:rsidP="003C649E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(фамилия, имя, отчество (при наличии)</w:t>
      </w:r>
      <w:r w:rsidR="003C649E" w:rsidRPr="00B03ABC">
        <w:rPr>
          <w:rFonts w:ascii="Times New Roman" w:hAnsi="Times New Roman" w:cs="Times New Roman"/>
          <w:color w:val="auto"/>
          <w:sz w:val="22"/>
          <w:szCs w:val="28"/>
        </w:rPr>
        <w:t xml:space="preserve"> заявителя</w:t>
      </w:r>
      <w:r w:rsidRPr="00B03ABC">
        <w:rPr>
          <w:rFonts w:ascii="Times New Roman" w:hAnsi="Times New Roman" w:cs="Times New Roman"/>
          <w:color w:val="auto"/>
          <w:sz w:val="22"/>
          <w:szCs w:val="28"/>
        </w:rPr>
        <w:t>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по вопросу ________________________________________________________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в  связи  с тем, что в письменном обращении заявителя  не содержится новых доводов или обстоятельств, а на предыдущие обращения: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1. ________________________________________________________________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(дата, номер)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2. ________________________________________________________________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(дата, номер)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3. ________________________________________________________________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(дата, номер)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давались подробные письменные ответы (копии ответов прилагаются).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Приложение: на _</w:t>
      </w:r>
      <w:r w:rsidR="003C649E" w:rsidRPr="00B03ABC">
        <w:rPr>
          <w:rFonts w:ascii="Times New Roman" w:hAnsi="Times New Roman" w:cs="Times New Roman"/>
          <w:color w:val="auto"/>
          <w:sz w:val="28"/>
          <w:szCs w:val="28"/>
        </w:rPr>
        <w:t>___________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>__ л., в _</w:t>
      </w:r>
      <w:r w:rsidR="003C649E" w:rsidRPr="00B03ABC">
        <w:rPr>
          <w:rFonts w:ascii="Times New Roman" w:hAnsi="Times New Roman" w:cs="Times New Roman"/>
          <w:color w:val="auto"/>
          <w:sz w:val="28"/>
          <w:szCs w:val="28"/>
        </w:rPr>
        <w:t>_______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>__ экз.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      (должность)                         (подпись)                      (инициалы, фамилия)</w:t>
      </w:r>
    </w:p>
    <w:p w:rsidR="003F65B8" w:rsidRPr="00B03ABC" w:rsidRDefault="00F4738B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           (дата)</w:t>
      </w:r>
    </w:p>
    <w:p w:rsidR="00EE3825" w:rsidRPr="00B03ABC" w:rsidRDefault="00EE3825" w:rsidP="00EE3825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677FB2" w:rsidRPr="00B03ABC" w:rsidRDefault="00677FB2" w:rsidP="00EE3825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BB5D43" w:rsidRDefault="00BB5D43" w:rsidP="00BB5D43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r w:rsidRPr="00BB5D43">
        <w:rPr>
          <w:rFonts w:ascii="Times New Roman" w:hAnsi="Times New Roman" w:cs="Times New Roman"/>
          <w:color w:val="auto"/>
          <w:sz w:val="28"/>
          <w:szCs w:val="28"/>
        </w:rPr>
        <w:t xml:space="preserve">Советского сельского поселения </w:t>
      </w:r>
    </w:p>
    <w:p w:rsidR="00800E87" w:rsidRPr="00BB5D43" w:rsidRDefault="00BB5D43" w:rsidP="00BB5D43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BB5D43">
        <w:rPr>
          <w:rFonts w:ascii="Times New Roman" w:hAnsi="Times New Roman" w:cs="Times New Roman"/>
          <w:color w:val="auto"/>
          <w:sz w:val="28"/>
          <w:szCs w:val="28"/>
        </w:rPr>
        <w:t>Новокубанского района</w:t>
      </w:r>
      <w:r w:rsidR="00F4738B" w:rsidRPr="00B03ABC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С.Ю.Копылов</w:t>
      </w:r>
      <w:bookmarkStart w:id="0" w:name="_GoBack"/>
      <w:bookmarkEnd w:id="0"/>
    </w:p>
    <w:sectPr w:rsidR="00800E87" w:rsidRPr="00BB5D43" w:rsidSect="00EE382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1D2" w:rsidRDefault="00E921D2" w:rsidP="00B556F7">
      <w:r>
        <w:separator/>
      </w:r>
    </w:p>
  </w:endnote>
  <w:endnote w:type="continuationSeparator" w:id="0">
    <w:p w:rsidR="00E921D2" w:rsidRDefault="00E921D2" w:rsidP="00B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1D2" w:rsidRDefault="00E921D2" w:rsidP="00B556F7">
      <w:r>
        <w:separator/>
      </w:r>
    </w:p>
  </w:footnote>
  <w:footnote w:type="continuationSeparator" w:id="0">
    <w:p w:rsidR="00E921D2" w:rsidRDefault="00E921D2" w:rsidP="00B5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EE3825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314002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E61C9"/>
    <w:rsid w:val="0012076C"/>
    <w:rsid w:val="001367BC"/>
    <w:rsid w:val="001A402D"/>
    <w:rsid w:val="001B55AC"/>
    <w:rsid w:val="001C2ACC"/>
    <w:rsid w:val="001C76EA"/>
    <w:rsid w:val="00207AD4"/>
    <w:rsid w:val="00244ABE"/>
    <w:rsid w:val="00257AA8"/>
    <w:rsid w:val="00272B40"/>
    <w:rsid w:val="002D2FA1"/>
    <w:rsid w:val="002F068A"/>
    <w:rsid w:val="002F62BA"/>
    <w:rsid w:val="00314002"/>
    <w:rsid w:val="003372E7"/>
    <w:rsid w:val="003649BA"/>
    <w:rsid w:val="003A7371"/>
    <w:rsid w:val="003C649E"/>
    <w:rsid w:val="003D520A"/>
    <w:rsid w:val="003E36FA"/>
    <w:rsid w:val="003F141A"/>
    <w:rsid w:val="003F58C2"/>
    <w:rsid w:val="003F65B8"/>
    <w:rsid w:val="00412E21"/>
    <w:rsid w:val="004173F6"/>
    <w:rsid w:val="0042523F"/>
    <w:rsid w:val="00453DF7"/>
    <w:rsid w:val="00470889"/>
    <w:rsid w:val="004918B8"/>
    <w:rsid w:val="004E3DBA"/>
    <w:rsid w:val="005025C0"/>
    <w:rsid w:val="0052077C"/>
    <w:rsid w:val="00527502"/>
    <w:rsid w:val="00534310"/>
    <w:rsid w:val="005A7767"/>
    <w:rsid w:val="005F4B90"/>
    <w:rsid w:val="00631EEF"/>
    <w:rsid w:val="00663154"/>
    <w:rsid w:val="00677FB2"/>
    <w:rsid w:val="0068307E"/>
    <w:rsid w:val="006B3638"/>
    <w:rsid w:val="007216A6"/>
    <w:rsid w:val="00756B97"/>
    <w:rsid w:val="00800E87"/>
    <w:rsid w:val="00880B59"/>
    <w:rsid w:val="008810D6"/>
    <w:rsid w:val="00882BC1"/>
    <w:rsid w:val="008A0E09"/>
    <w:rsid w:val="008D107D"/>
    <w:rsid w:val="008F7C90"/>
    <w:rsid w:val="009131C2"/>
    <w:rsid w:val="009758F4"/>
    <w:rsid w:val="00976F36"/>
    <w:rsid w:val="00981596"/>
    <w:rsid w:val="009815F4"/>
    <w:rsid w:val="009902B4"/>
    <w:rsid w:val="009C5BA9"/>
    <w:rsid w:val="00A03006"/>
    <w:rsid w:val="00A30C06"/>
    <w:rsid w:val="00A3777B"/>
    <w:rsid w:val="00A62754"/>
    <w:rsid w:val="00A73252"/>
    <w:rsid w:val="00AA01F9"/>
    <w:rsid w:val="00AB252B"/>
    <w:rsid w:val="00AB2B32"/>
    <w:rsid w:val="00AC75F9"/>
    <w:rsid w:val="00AE7587"/>
    <w:rsid w:val="00B01A01"/>
    <w:rsid w:val="00B03ABC"/>
    <w:rsid w:val="00B34EC7"/>
    <w:rsid w:val="00B53852"/>
    <w:rsid w:val="00B556F7"/>
    <w:rsid w:val="00BB5D43"/>
    <w:rsid w:val="00C257B8"/>
    <w:rsid w:val="00C2605E"/>
    <w:rsid w:val="00C5503C"/>
    <w:rsid w:val="00C83A55"/>
    <w:rsid w:val="00C843E5"/>
    <w:rsid w:val="00C9438C"/>
    <w:rsid w:val="00C966F5"/>
    <w:rsid w:val="00CB611E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921D2"/>
    <w:rsid w:val="00EA089E"/>
    <w:rsid w:val="00EA5EFB"/>
    <w:rsid w:val="00EC4429"/>
    <w:rsid w:val="00EE3825"/>
    <w:rsid w:val="00EE5CC2"/>
    <w:rsid w:val="00F06404"/>
    <w:rsid w:val="00F357FC"/>
    <w:rsid w:val="00F4738B"/>
    <w:rsid w:val="00F61114"/>
    <w:rsid w:val="00F921A8"/>
    <w:rsid w:val="00F9572B"/>
    <w:rsid w:val="00FB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B611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611E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B611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611E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6661.110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SMART</cp:lastModifiedBy>
  <cp:revision>3</cp:revision>
  <cp:lastPrinted>2024-02-29T11:04:00Z</cp:lastPrinted>
  <dcterms:created xsi:type="dcterms:W3CDTF">2024-04-25T08:06:00Z</dcterms:created>
  <dcterms:modified xsi:type="dcterms:W3CDTF">2024-05-08T13:15:00Z</dcterms:modified>
</cp:coreProperties>
</file>